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77443402" name="24cf5ba0-b630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337113" name="24cf5ba0-b630-11f0-898d-d1207c2214ac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DG - 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74924531" name="41530290-b630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3070460" name="41530290-b630-11f0-898d-d1207c2214ac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43420124" name="881d3180-b632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7480145" name="881d3180-b632-11f0-898d-d1207c2214ac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57847080" name="9e81eba0-b632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1481361" name="9e81eba0-b632-11f0-898d-d1207c2214ac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63211496" name="b4cf9b50-b632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4778093" name="b4cf9b50-b632-11f0-898d-d1207c2214ac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Holz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35767668" name="12f35690-b63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2378971" name="12f35690-b633-11f0-898d-d1207c2214ac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38167321" name="6130c9a0-b63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4617067" name="6130c9a0-b633-11f0-898d-d1207c2214ac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18058859" name="9f54d690-b63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6487010" name="9f54d690-b633-11f0-898d-d1207c2214ac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Bad / Küche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23916142" name="478a83a0-b63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1347666" name="478a83a0-b634-11f0-898d-d1207c2214ac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DG- 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18129961" name="d9ff7ec0-b63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2871306" name="d9ff7ec0-b634-11f0-898d-d1207c2214ac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DG- 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40780325" name="f8971190-b63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1898238" name="f8971190-b634-11f0-898d-d1207c2214a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Treppenhaus / Gang / Ankleide </w:t>
            </w:r>
          </w:p>
          <w:p>
            <w:pPr>
              <w:spacing w:before="0" w:after="0" w:line="240" w:lineRule="auto"/>
            </w:pPr>
            <w:r>
              <w:t>DG- 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38605711" name="2b5279c0-b63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8520234" name="2b5279c0-b636-11f0-898d-d1207c2214ac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88181205" name="b834c280-b63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430092" name="b834c280-b636-11f0-898d-d1207c2214ac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81675692" name="c8c09980-b63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6114251" name="c8c09980-b636-11f0-898d-d1207c2214ac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7453211" name="da541c80-b63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1549790" name="da541c80-b636-11f0-898d-d1207c2214ac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41835576" name="e147a1f0-b637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988607" name="e147a1f0-b637-11f0-898d-d1207c2214ac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49355116" name="f7c0a760-b637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5884811" name="f7c0a760-b637-11f0-898d-d1207c2214ac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96631098" name="0a233a30-b63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2276955" name="0a233a30-b638-11f0-898d-d1207c2214ac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0852490" name="1854f490-b63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0877286" name="1854f490-b638-11f0-898d-d1207c2214ac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40549833" name="7ef14410-b63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2035858" name="7ef14410-b638-11f0-898d-d1207c2214ac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78049298" name="8eb1b4c0-b63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0948713" name="8eb1b4c0-b638-11f0-898d-d1207c2214ac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21252847" name="4b2bacf0-b639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3196719" name="4b2bacf0-b639-11f0-898d-d1207c2214ac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19701425" name="5a1b3910-b639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2343487" name="5a1b3910-b639-11f0-898d-d1207c2214ac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04686761" name="67ff2190-b639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87150" name="67ff2190-b639-11f0-898d-d1207c2214ac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71952503" name="25ea35f0-b63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0357035" name="25ea35f0-b63a-11f0-898d-d1207c2214ac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Wohnzimmer / Esszimmer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75838731" name="d7b64350-b63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4555320" name="d7b64350-b63a-11f0-898d-d1207c2214ac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Wohnzimmer / Esszimmer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70472132" name="e90b0fa0-b63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4517272" name="e90b0fa0-b63a-11f0-898d-d1207c2214ac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02480000" name="2cfe14a0-b63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6123322" name="2cfe14a0-b63b-11f0-898d-d1207c2214ac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21951583" name="7940c920-b63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1506749" name="7940c920-b63b-11f0-898d-d1207c2214ac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25540399" name="cd677300-b63b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7165089" name="cd677300-b63b-11f0-898d-d1207c2214ac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Gang / Bad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35006373" name="8584eee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7712876" name="8584eee0-b63c-11f0-898d-d1207c2214ac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Gang / Bad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21712250" name="9dbda5b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5642228" name="9dbda5b0-b63c-11f0-898d-d1207c2214ac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Gang / Bad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56413662" name="b205252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8997240" name="b2052520-b63c-11f0-898d-d1207c2214ac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51222176" name="e99ae1a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2232205" name="e99ae1a0-b63c-11f0-898d-d1207c2214ac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36091051" name="fe0f8b9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8017217" name="fe0f8b90-b63c-11f0-898d-d1207c2214ac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VM-36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Rohrummantellung </w:t>
            </w:r>
          </w:p>
        </w:tc>
        <w:tc>
          <w:p>
            <w:pPr>
              <w:spacing w:before="0" w:after="0" w:line="240" w:lineRule="auto"/>
            </w:pPr>
            <w:r>
              <w:t>Rohrummantellung </w:t>
            </w:r>
          </w:p>
        </w:tc>
        <w:tc>
          <w:p>
            <w:pPr>
              <w:spacing w:before="0" w:after="0" w:line="240" w:lineRule="auto"/>
            </w:pPr>
            <w:r>
              <w:t>technisches Textil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63219586" name="786a2d50-b63d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1069493" name="786a2d50-b63d-11f0-898d-d1207c2214ac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VM-37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40843164" name="16cac360-b63e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8430558" name="16cac360-b63e-11f0-898d-d1207c2214ac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41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Biberlinstrasse 2, 8032 Zürich </w:t>
          </w:r>
        </w:p>
        <w:p>
          <w:pPr>
            <w:spacing w:before="0" w:after="0"/>
          </w:pPr>
          <w:r>
            <w:t>561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footer.xml" Type="http://schemas.openxmlformats.org/officeDocument/2006/relationships/footer" Id="rId41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